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2275143" name="019e4957-d984-70d8-a2c7-1edf93eaa2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75137" name="019e4957-d984-70d8-a2c7-1edf93eaa2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Eingang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0067544" name="019e4960-0c73-7e40-b0a6-0d388c9a0c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923223" name="019e4960-0c73-7e40-b0a6-0d388c9a0cd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1927431" name="019e4964-d3cc-79df-b6c0-ef743b5c01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838928" name="019e4964-d3cc-79df-b6c0-ef743b5c015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3849098" name="019e4968-c7f0-7873-b4f1-ca4c996619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829434" name="019e4968-c7f0-7873-b4f1-ca4c996619b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Schulzimmer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3185206" name="019e496c-1e7e-7536-b6dd-620d389729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593252" name="019e496c-1e7e-7536-b6dd-620d3897291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3848240" name="019e4983-99d4-7afd-bb7c-7e02553814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513261" name="019e4983-99d4-7afd-bb7c-7e025538148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1768085" name="019e4989-00c7-73cd-8aee-ee0967bb78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347886" name="019e4989-00c7-73cd-8aee-ee0967bb782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9465792" name="019e4960-ca27-72f2-a0ee-d92ba25041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5123749" name="019e4960-ca27-72f2-a0ee-d92ba250413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481129" name="019e4965-5ee5-7f48-b246-6f13c286dd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884511" name="019e4965-5ee5-7f48-b246-6f13c286dd6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0137607" name="019e4969-848a-71a0-946a-f214e68565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220020" name="019e4969-848a-71a0-946a-f214e685658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7117952" name="019e496d-711e-7d7e-9933-05e7987146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869191" name="019e496d-711e-7d7e-9933-05e79871461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3976123" name="019e4964-4858-704c-a647-cf9c65d4b4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018330" name="019e4964-4858-704c-a647-cf9c65d4b49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Garderobe / Schulzimmer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8896354" name="019e4968-4b62-715f-be4e-352db4a58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078968" name="019e4968-4b62-715f-be4e-352db4a5849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3290684" name="019e4963-bdb4-7898-8821-f78f80bff6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218165" name="019e4963-bdb4-7898-8821-f78f80bff6a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9464086" name="019e495f-4738-7813-bfe9-4bfb1042fd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885513" name="019e495f-4738-7813-bfe9-4bfb1042fdb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Schulzimmer / Garderobe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6703980" name="019e496f-8a21-7ef8-be0f-8bf69d4ec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467027" name="019e496f-8a21-7ef8-be0f-8bf69d4ec8f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1404173" name="019e4978-73ca-7f7c-9b3b-d0fa293838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107318" name="019e4978-73ca-7f7c-9b3b-d0fa2938385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7338791" name="019e497a-b683-7844-8ef5-ff1f785369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414248" name="019e497a-b683-7844-8ef5-ff1f785369d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2915375" name="019e497d-8421-70d3-beaa-cee4f6fcc9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907237" name="019e497d-8421-70d3-beaa-cee4f6fcc92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0715105" name="019e497f-249d-754a-99de-a8b07cf13d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711579" name="019e497f-249d-754a-99de-a8b07cf13d7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Dach / Wand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 / Wand </w:t>
            </w:r>
          </w:p>
        </w:tc>
        <w:tc>
          <w:p>
            <w:pPr>
              <w:spacing w:before="0" w:after="0" w:line="240" w:lineRule="auto"/>
            </w:pPr>
            <w:r>
              <w:t>Dach / 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3674881" name="019e4984-7f1f-7251-90ec-120f7b9a40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663363" name="019e4984-7f1f-7251-90ec-120f7b9a408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EG / 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2029019" name="019e4989-e13c-7934-b11d-0845c417fa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084027" name="019e4989-e13c-7934-b11d-0845c417fa4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+ Scheune  Dorfgasse 7, 8725 Ernetschwil</w:t>
          </w:r>
        </w:p>
        <w:p>
          <w:pPr>
            <w:spacing w:before="0" w:after="0"/>
          </w:pPr>
          <w:r>
            <w:t>932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